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7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房方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1~14周</w:t>
      </w:r>
    </w:p>
    <w:bookmarkStart w:id="1" w:name="47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有机化学Ⅰ*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(040312*—001)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生制药234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有机化学Ⅰ*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(040312*—001)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生制药234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有机化学实验Ⅰ*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(040313*—001)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泰州-综合楼512-有机/无机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生制药234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有机化学实验Ⅰ*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(040313*—001)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泰州-综合楼512-有机/无机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生制药234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